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3434E1" w14:paraId="1A5DF3FC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77E43FD" w14:textId="77777777" w:rsidR="003434E1" w:rsidRDefault="00275A2C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77475436" wp14:editId="06769767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2033E30" w14:textId="77777777" w:rsidR="003434E1" w:rsidRDefault="00275A2C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0E9B0098" wp14:editId="6B728735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175AC41" w14:textId="77777777" w:rsidR="003434E1" w:rsidRDefault="00275A2C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23B9DABE" wp14:editId="2C096073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65D122" w14:textId="77777777" w:rsidR="003434E1" w:rsidRPr="0077497D" w:rsidRDefault="00275A2C">
      <w:pPr>
        <w:spacing w:before="40" w:after="0"/>
        <w:jc w:val="center"/>
        <w:rPr>
          <w:lang w:val="es-MX"/>
        </w:rPr>
      </w:pPr>
      <w:r w:rsidRPr="0077497D">
        <w:rPr>
          <w:b/>
          <w:color w:val="A50F78"/>
          <w:sz w:val="18"/>
          <w:lang w:val="es-MX"/>
        </w:rPr>
        <w:t>FECI-2026 · ANEXO 2</w:t>
      </w:r>
    </w:p>
    <w:p w14:paraId="5A14C860" w14:textId="77777777" w:rsidR="003434E1" w:rsidRPr="0077497D" w:rsidRDefault="00275A2C">
      <w:pPr>
        <w:spacing w:after="20"/>
        <w:jc w:val="center"/>
        <w:rPr>
          <w:lang w:val="es-MX"/>
        </w:rPr>
      </w:pPr>
      <w:r w:rsidRPr="0077497D">
        <w:rPr>
          <w:b/>
          <w:color w:val="6A1B9A"/>
          <w:sz w:val="30"/>
          <w:lang w:val="es-MX"/>
        </w:rPr>
        <w:t>Anteproyecto de ingenierías</w:t>
      </w:r>
    </w:p>
    <w:p w14:paraId="6B17C3EB" w14:textId="2E237C81" w:rsidR="0077497D" w:rsidRDefault="00275A2C" w:rsidP="0077497D">
      <w:pPr>
        <w:spacing w:after="80"/>
        <w:jc w:val="center"/>
        <w:rPr>
          <w:i/>
          <w:color w:val="4B5563"/>
          <w:sz w:val="17"/>
          <w:lang w:val="es-MX"/>
        </w:rPr>
      </w:pPr>
      <w:r w:rsidRPr="0077497D">
        <w:rPr>
          <w:i/>
          <w:color w:val="4B5563"/>
          <w:sz w:val="17"/>
          <w:lang w:val="es-MX"/>
        </w:rPr>
        <w:t>Formato base para proyectos orientados al diseño, desarrollo, mejora o validación de soluciones de ingeniería.</w:t>
      </w:r>
    </w:p>
    <w:p w14:paraId="55633810" w14:textId="77777777" w:rsidR="0077497D" w:rsidRPr="0077497D" w:rsidRDefault="0077497D" w:rsidP="0077497D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5A6A95B4" w14:textId="77777777" w:rsidR="0077497D" w:rsidRPr="0077497D" w:rsidRDefault="0077497D" w:rsidP="0077497D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56"/>
          <w:szCs w:val="56"/>
          <w:lang w:val="es-MX" w:eastAsia="es-MX"/>
        </w:rPr>
        <w:t>NOMBRE DEL PROYECTO</w:t>
      </w:r>
    </w:p>
    <w:p w14:paraId="45FDF6B4" w14:textId="77777777" w:rsidR="0077497D" w:rsidRPr="0077497D" w:rsidRDefault="0077497D" w:rsidP="0077497D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40"/>
          <w:szCs w:val="40"/>
          <w:lang w:val="es-MX" w:eastAsia="es-MX"/>
        </w:rPr>
        <w:t>NÚMERO DE FIPI</w:t>
      </w:r>
    </w:p>
    <w:p w14:paraId="3AEE28D7" w14:textId="77777777" w:rsidR="0077497D" w:rsidRP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5DA18497" w14:textId="77777777" w:rsidR="0077497D" w:rsidRPr="0077497D" w:rsidRDefault="0077497D" w:rsidP="0077497D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Tipo de proyecto:</w:t>
      </w:r>
      <w:r w:rsidRPr="0077497D">
        <w:rPr>
          <w:rFonts w:eastAsia="Times New Roman" w:cs="Arial"/>
          <w:color w:val="000000"/>
          <w:sz w:val="20"/>
          <w:szCs w:val="20"/>
          <w:lang w:val="es-MX" w:eastAsia="es-MX"/>
        </w:rPr>
        <w:t xml:space="preserve"> Ingenierías</w:t>
      </w:r>
    </w:p>
    <w:p w14:paraId="18686F72" w14:textId="77777777" w:rsidR="0077497D" w:rsidRPr="0077497D" w:rsidRDefault="0077497D" w:rsidP="0077497D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7988330A" w14:textId="77777777" w:rsidR="0077497D" w:rsidRPr="0077497D" w:rsidRDefault="0077497D" w:rsidP="0077497D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Categoría:</w:t>
      </w:r>
      <w:r w:rsidRPr="0077497D">
        <w:rPr>
          <w:rFonts w:eastAsia="Times New Roman" w:cs="Arial"/>
          <w:color w:val="000000"/>
          <w:sz w:val="20"/>
          <w:szCs w:val="20"/>
          <w:lang w:val="es-MX" w:eastAsia="es-MX"/>
        </w:rPr>
        <w:t xml:space="preserve"> Educación media superior o Educación superior</w:t>
      </w:r>
    </w:p>
    <w:p w14:paraId="791B0389" w14:textId="77777777" w:rsidR="0077497D" w:rsidRPr="0077497D" w:rsidRDefault="0077497D" w:rsidP="0077497D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1C63972F" w14:textId="77777777" w:rsidR="0077497D" w:rsidRPr="0077497D" w:rsidRDefault="0077497D" w:rsidP="0077497D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Área de conocimiento:</w:t>
      </w:r>
    </w:p>
    <w:p w14:paraId="33AB95A8" w14:textId="77777777" w:rsidR="0077497D" w:rsidRP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58990E9E" w14:textId="77777777" w:rsidR="0077497D" w:rsidRPr="0077497D" w:rsidRDefault="0077497D" w:rsidP="0077497D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Nombre de los participantes:</w:t>
      </w:r>
    </w:p>
    <w:p w14:paraId="02D2B345" w14:textId="77777777" w:rsidR="0077497D" w:rsidRP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683418CF" w14:textId="77777777" w:rsidR="0077497D" w:rsidRPr="0077497D" w:rsidRDefault="0077497D" w:rsidP="0077497D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Nombre del asesor:</w:t>
      </w:r>
    </w:p>
    <w:p w14:paraId="31A8A6A0" w14:textId="77777777" w:rsidR="0077497D" w:rsidRP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2E0D2869" w14:textId="77777777" w:rsidR="0077497D" w:rsidRPr="0077497D" w:rsidRDefault="0077497D" w:rsidP="0077497D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000000"/>
          <w:sz w:val="20"/>
          <w:szCs w:val="20"/>
          <w:lang w:val="es-MX" w:eastAsia="es-MX"/>
        </w:rPr>
        <w:t>Día – mes- de 2026</w:t>
      </w:r>
    </w:p>
    <w:p w14:paraId="2D347BA4" w14:textId="77777777" w:rsid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06CA735A" w14:textId="77777777" w:rsid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6D675D9D" w14:textId="77777777" w:rsid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7A9AF853" w14:textId="77777777" w:rsid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6AFFA7F2" w14:textId="77777777" w:rsid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21097DCA" w14:textId="77777777" w:rsid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49D40748" w14:textId="6CDACD79" w:rsidR="0077497D" w:rsidRPr="0077497D" w:rsidRDefault="0077497D" w:rsidP="0077497D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1E1FC416" w14:textId="77777777" w:rsidR="0077497D" w:rsidRPr="0077497D" w:rsidRDefault="0077497D" w:rsidP="0077497D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43B244A0" w14:textId="77777777" w:rsidR="0077497D" w:rsidRPr="0077497D" w:rsidRDefault="0077497D" w:rsidP="0077497D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Especificaciones y contenidos</w:t>
      </w:r>
    </w:p>
    <w:p w14:paraId="28FF96A7" w14:textId="77777777" w:rsidR="0077497D" w:rsidRPr="0077497D" w:rsidRDefault="0077497D" w:rsidP="0077497D">
      <w:pPr>
        <w:spacing w:before="1" w:after="0"/>
        <w:ind w:right="106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Se entiende por Proyectos de Desarrollo Tecnológicos a aquellos que hacen uso sistemático del conocimiento y la investigación tendiente a la producción de materiales, dispositivos, sistemas o métodos incluyendo el diseño, desarrollo, mejora de prototipos, procesos, productos, servicios o modelos organizativos.</w:t>
      </w:r>
    </w:p>
    <w:p w14:paraId="7043470D" w14:textId="77777777" w:rsidR="0077497D" w:rsidRPr="0077497D" w:rsidRDefault="0077497D" w:rsidP="0077497D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6009BB60" w14:textId="77777777" w:rsidR="0077497D" w:rsidRPr="0077497D" w:rsidRDefault="0077497D" w:rsidP="0077497D">
      <w:pPr>
        <w:spacing w:before="1" w:after="0"/>
        <w:ind w:left="110"/>
        <w:jc w:val="both"/>
        <w:outlineLvl w:val="0"/>
        <w:rPr>
          <w:rFonts w:ascii="Times New Roman" w:eastAsia="Times New Roman" w:hAnsi="Times New Roman" w:cs="Times New Roman"/>
          <w:b/>
          <w:bCs/>
          <w:color w:val="auto"/>
          <w:kern w:val="36"/>
          <w:sz w:val="48"/>
          <w:szCs w:val="48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kern w:val="36"/>
          <w:sz w:val="20"/>
          <w:szCs w:val="20"/>
          <w:lang w:val="es-MX" w:eastAsia="es-MX"/>
        </w:rPr>
        <w:t>Formato del plan de investigación:</w:t>
      </w:r>
    </w:p>
    <w:p w14:paraId="7066433D" w14:textId="77777777" w:rsidR="0077497D" w:rsidRPr="0077497D" w:rsidRDefault="0077497D" w:rsidP="0077497D">
      <w:pPr>
        <w:numPr>
          <w:ilvl w:val="0"/>
          <w:numId w:val="10"/>
        </w:numPr>
        <w:spacing w:before="136" w:after="0"/>
        <w:ind w:left="831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Tipo de letra Arial o Times New Roman.</w:t>
      </w:r>
    </w:p>
    <w:p w14:paraId="1E2E748C" w14:textId="77777777" w:rsidR="0077497D" w:rsidRPr="0077497D" w:rsidRDefault="0077497D" w:rsidP="0077497D">
      <w:pPr>
        <w:numPr>
          <w:ilvl w:val="0"/>
          <w:numId w:val="10"/>
        </w:numPr>
        <w:spacing w:after="0"/>
        <w:ind w:left="831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Tamaño 12 puntos.</w:t>
      </w:r>
    </w:p>
    <w:p w14:paraId="7739DC39" w14:textId="77777777" w:rsidR="0077497D" w:rsidRPr="0077497D" w:rsidRDefault="0077497D" w:rsidP="0077497D">
      <w:pPr>
        <w:numPr>
          <w:ilvl w:val="0"/>
          <w:numId w:val="10"/>
        </w:numPr>
        <w:spacing w:after="0"/>
        <w:ind w:left="831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Interlineado 1.5.</w:t>
      </w:r>
    </w:p>
    <w:p w14:paraId="01C26DD9" w14:textId="77777777" w:rsidR="0077497D" w:rsidRPr="0077497D" w:rsidRDefault="0077497D" w:rsidP="0077497D">
      <w:pPr>
        <w:numPr>
          <w:ilvl w:val="0"/>
          <w:numId w:val="10"/>
        </w:numPr>
        <w:spacing w:after="0"/>
        <w:ind w:left="831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Justificado completo.</w:t>
      </w:r>
    </w:p>
    <w:p w14:paraId="1AFCCA1E" w14:textId="77777777" w:rsidR="0077497D" w:rsidRPr="0077497D" w:rsidRDefault="0077497D" w:rsidP="0077497D">
      <w:pPr>
        <w:numPr>
          <w:ilvl w:val="0"/>
          <w:numId w:val="10"/>
        </w:numPr>
        <w:spacing w:after="0"/>
        <w:ind w:left="831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Espacio entre párrafos de 2 puntos.</w:t>
      </w:r>
    </w:p>
    <w:p w14:paraId="6EE2A1C9" w14:textId="77777777" w:rsidR="0077497D" w:rsidRPr="0077497D" w:rsidRDefault="0077497D" w:rsidP="0077497D">
      <w:pPr>
        <w:numPr>
          <w:ilvl w:val="0"/>
          <w:numId w:val="10"/>
        </w:numPr>
        <w:spacing w:after="0"/>
        <w:ind w:left="831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Margen normal (2.54 cm).</w:t>
      </w:r>
    </w:p>
    <w:p w14:paraId="07659867" w14:textId="77777777" w:rsidR="0077497D" w:rsidRPr="0077497D" w:rsidRDefault="0077497D" w:rsidP="0077497D">
      <w:pPr>
        <w:numPr>
          <w:ilvl w:val="0"/>
          <w:numId w:val="10"/>
        </w:numPr>
        <w:spacing w:after="0"/>
        <w:ind w:left="830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Se sugiere que incluyan un índice. </w:t>
      </w:r>
    </w:p>
    <w:p w14:paraId="5F946EF9" w14:textId="77777777" w:rsidR="0077497D" w:rsidRPr="0077497D" w:rsidRDefault="0077497D" w:rsidP="0077497D">
      <w:pPr>
        <w:numPr>
          <w:ilvl w:val="0"/>
          <w:numId w:val="10"/>
        </w:numPr>
        <w:spacing w:after="0"/>
        <w:ind w:left="830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Se sugiere que se incluya un pie de página con el nombre del proyecto. </w:t>
      </w:r>
    </w:p>
    <w:p w14:paraId="5C723234" w14:textId="77777777" w:rsidR="0077497D" w:rsidRPr="0077497D" w:rsidRDefault="0077497D" w:rsidP="0077497D">
      <w:pPr>
        <w:numPr>
          <w:ilvl w:val="0"/>
          <w:numId w:val="10"/>
        </w:numPr>
        <w:spacing w:after="0"/>
        <w:ind w:left="830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Los documentos de proyecto de investigación utilizan hojas sin logotipos institucionales y numeradas. </w:t>
      </w:r>
    </w:p>
    <w:p w14:paraId="23FCD660" w14:textId="77777777" w:rsidR="0077497D" w:rsidRPr="0077497D" w:rsidRDefault="0077497D" w:rsidP="0077497D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35B8E06A" w14:textId="77777777" w:rsidR="0077497D" w:rsidRPr="0077497D" w:rsidRDefault="0077497D" w:rsidP="0077497D">
      <w:pPr>
        <w:spacing w:before="1" w:after="0"/>
        <w:ind w:left="110"/>
        <w:jc w:val="both"/>
        <w:outlineLvl w:val="0"/>
        <w:rPr>
          <w:rFonts w:ascii="Times New Roman" w:eastAsia="Times New Roman" w:hAnsi="Times New Roman" w:cs="Times New Roman"/>
          <w:b/>
          <w:bCs/>
          <w:color w:val="auto"/>
          <w:kern w:val="36"/>
          <w:sz w:val="48"/>
          <w:szCs w:val="48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kern w:val="36"/>
          <w:sz w:val="20"/>
          <w:szCs w:val="20"/>
          <w:lang w:val="es-MX" w:eastAsia="es-MX"/>
        </w:rPr>
        <w:t>Portada</w:t>
      </w:r>
    </w:p>
    <w:p w14:paraId="10861D8D" w14:textId="77777777" w:rsidR="0077497D" w:rsidRPr="0077497D" w:rsidRDefault="0077497D" w:rsidP="0077497D">
      <w:pPr>
        <w:numPr>
          <w:ilvl w:val="0"/>
          <w:numId w:val="11"/>
        </w:numPr>
        <w:spacing w:before="136" w:after="0"/>
        <w:ind w:left="830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El título del proyecto: Escrito en español, relacionado con el contenido que se presenta. Considerar que sea una idea breve, clara, sintética y concisa.</w:t>
      </w:r>
    </w:p>
    <w:p w14:paraId="042851F0" w14:textId="77777777" w:rsidR="0077497D" w:rsidRPr="0077497D" w:rsidRDefault="0077497D" w:rsidP="0077497D">
      <w:pPr>
        <w:numPr>
          <w:ilvl w:val="0"/>
          <w:numId w:val="11"/>
        </w:numPr>
        <w:spacing w:before="60" w:after="0"/>
        <w:ind w:left="819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Incluir el nombre del evento, sede y el logotipo de la Feria.</w:t>
      </w:r>
    </w:p>
    <w:p w14:paraId="19DC2202" w14:textId="77777777" w:rsidR="0077497D" w:rsidRPr="0077497D" w:rsidRDefault="0077497D" w:rsidP="0077497D">
      <w:pPr>
        <w:numPr>
          <w:ilvl w:val="0"/>
          <w:numId w:val="11"/>
        </w:numPr>
        <w:spacing w:after="0"/>
        <w:ind w:left="833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Especificar nivel educativo, la categoría en que participa y área de conocimiento.</w:t>
      </w:r>
    </w:p>
    <w:p w14:paraId="2D115496" w14:textId="77777777" w:rsidR="0077497D" w:rsidRPr="0077497D" w:rsidRDefault="0077497D" w:rsidP="0077497D">
      <w:pPr>
        <w:numPr>
          <w:ilvl w:val="0"/>
          <w:numId w:val="11"/>
        </w:numPr>
        <w:spacing w:after="0"/>
        <w:ind w:left="833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Escribir los nombres completos de los participantes.</w:t>
      </w:r>
    </w:p>
    <w:p w14:paraId="0CE6B844" w14:textId="77777777" w:rsidR="0077497D" w:rsidRPr="0077497D" w:rsidRDefault="0077497D" w:rsidP="0077497D">
      <w:pPr>
        <w:numPr>
          <w:ilvl w:val="0"/>
          <w:numId w:val="11"/>
        </w:numPr>
        <w:spacing w:after="0"/>
        <w:ind w:left="833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Incluir el nombre completo del asesor.</w:t>
      </w:r>
    </w:p>
    <w:p w14:paraId="0A37BDE8" w14:textId="77777777" w:rsidR="0077497D" w:rsidRPr="0077497D" w:rsidRDefault="0077497D" w:rsidP="0077497D">
      <w:pPr>
        <w:numPr>
          <w:ilvl w:val="0"/>
          <w:numId w:val="11"/>
        </w:numPr>
        <w:spacing w:after="0"/>
        <w:ind w:left="833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Atención: no se incluye el nombre de la institución educativa ni su logotipo.</w:t>
      </w:r>
    </w:p>
    <w:p w14:paraId="177D1F69" w14:textId="77777777" w:rsidR="0077497D" w:rsidRPr="0077497D" w:rsidRDefault="0077497D" w:rsidP="0077497D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362AC67A" w14:textId="77777777" w:rsidR="0077497D" w:rsidRPr="0077497D" w:rsidRDefault="0077497D" w:rsidP="0077497D">
      <w:pPr>
        <w:spacing w:before="1" w:after="0"/>
        <w:jc w:val="both"/>
        <w:outlineLvl w:val="0"/>
        <w:rPr>
          <w:rFonts w:ascii="Times New Roman" w:eastAsia="Times New Roman" w:hAnsi="Times New Roman" w:cs="Times New Roman"/>
          <w:b/>
          <w:bCs/>
          <w:color w:val="auto"/>
          <w:kern w:val="36"/>
          <w:sz w:val="48"/>
          <w:szCs w:val="48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kern w:val="36"/>
          <w:sz w:val="20"/>
          <w:szCs w:val="20"/>
          <w:lang w:val="es-MX" w:eastAsia="es-MX"/>
        </w:rPr>
        <w:t>CONTENIDO</w:t>
      </w:r>
    </w:p>
    <w:p w14:paraId="220D0D2A" w14:textId="77777777" w:rsidR="0077497D" w:rsidRPr="0077497D" w:rsidRDefault="0077497D" w:rsidP="0077497D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69BECBBD" w14:textId="77777777" w:rsidR="0077497D" w:rsidRPr="0077497D" w:rsidRDefault="0077497D" w:rsidP="0077497D">
      <w:pPr>
        <w:spacing w:before="1" w:after="0"/>
        <w:jc w:val="both"/>
        <w:outlineLvl w:val="0"/>
        <w:rPr>
          <w:rFonts w:ascii="Times New Roman" w:eastAsia="Times New Roman" w:hAnsi="Times New Roman" w:cs="Times New Roman"/>
          <w:b/>
          <w:bCs/>
          <w:color w:val="auto"/>
          <w:kern w:val="36"/>
          <w:sz w:val="48"/>
          <w:szCs w:val="48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kern w:val="36"/>
          <w:sz w:val="20"/>
          <w:szCs w:val="20"/>
          <w:lang w:val="es-MX" w:eastAsia="es-MX"/>
        </w:rPr>
        <w:t>Resumen del proyecto</w:t>
      </w:r>
    </w:p>
    <w:p w14:paraId="579AF670" w14:textId="77777777" w:rsidR="0077497D" w:rsidRPr="0077497D" w:rsidRDefault="0077497D" w:rsidP="0077497D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Descripción concisa de la propuesta en forma tal, que permita a las instancias de evaluación entender en lo general, la naturaleza y alcance del proyecto y pueda usarse como referencia en publicaciones o fichas técnicas que sean requeridas. </w:t>
      </w:r>
    </w:p>
    <w:p w14:paraId="6EED0C4A" w14:textId="77777777" w:rsidR="0077497D" w:rsidRPr="0077497D" w:rsidRDefault="0077497D" w:rsidP="0077497D">
      <w:pPr>
        <w:numPr>
          <w:ilvl w:val="0"/>
          <w:numId w:val="12"/>
        </w:numPr>
        <w:spacing w:before="141" w:after="0"/>
        <w:ind w:left="360"/>
        <w:jc w:val="both"/>
        <w:textAlignment w:val="baseline"/>
        <w:rPr>
          <w:rFonts w:eastAsia="Times New Roman" w:cs="Arial"/>
          <w:b/>
          <w:bCs/>
          <w:color w:val="000000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Introducción</w:t>
      </w:r>
    </w:p>
    <w:p w14:paraId="16FD586A" w14:textId="77777777" w:rsidR="0077497D" w:rsidRPr="0077497D" w:rsidRDefault="0077497D" w:rsidP="0077497D">
      <w:pPr>
        <w:spacing w:after="160"/>
        <w:ind w:left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Propósito de la investigación: redactarlo y explicarlo de manera clara y enfocada. Incluir el propósito y relevancia del proyecto. Destacar el impacto de la investigación. </w:t>
      </w:r>
    </w:p>
    <w:p w14:paraId="103592C8" w14:textId="77777777" w:rsidR="0077497D" w:rsidRPr="0077497D" w:rsidRDefault="0077497D" w:rsidP="0077497D">
      <w:pPr>
        <w:spacing w:after="160"/>
        <w:ind w:left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Especificar si el desarrollo tecnológico consiste en la creación un producto, proceso o servicio. </w:t>
      </w:r>
    </w:p>
    <w:p w14:paraId="724CC5F0" w14:textId="77777777" w:rsidR="0077497D" w:rsidRPr="0077497D" w:rsidRDefault="0077497D" w:rsidP="0077497D">
      <w:pPr>
        <w:spacing w:after="160"/>
        <w:ind w:left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Definir en qué consististe el desarrollo tecnológico.</w:t>
      </w:r>
    </w:p>
    <w:p w14:paraId="06528CBD" w14:textId="77777777" w:rsidR="0077497D" w:rsidRPr="0077497D" w:rsidRDefault="0077497D" w:rsidP="0077497D">
      <w:pPr>
        <w:numPr>
          <w:ilvl w:val="0"/>
          <w:numId w:val="13"/>
        </w:numPr>
        <w:spacing w:before="205" w:after="0"/>
        <w:jc w:val="both"/>
        <w:textAlignment w:val="baseline"/>
        <w:outlineLvl w:val="0"/>
        <w:rPr>
          <w:rFonts w:eastAsia="Times New Roman" w:cs="Arial"/>
          <w:b/>
          <w:bCs/>
          <w:color w:val="000000"/>
          <w:kern w:val="36"/>
          <w:sz w:val="48"/>
          <w:szCs w:val="48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kern w:val="36"/>
          <w:sz w:val="20"/>
          <w:szCs w:val="20"/>
          <w:lang w:val="es-MX" w:eastAsia="es-MX"/>
        </w:rPr>
        <w:t>Antecedentes</w:t>
      </w:r>
    </w:p>
    <w:p w14:paraId="27EDEE93" w14:textId="77777777" w:rsidR="0077497D" w:rsidRPr="0077497D" w:rsidRDefault="0077497D" w:rsidP="0077497D">
      <w:pPr>
        <w:spacing w:before="205" w:after="0"/>
        <w:ind w:left="360"/>
        <w:jc w:val="both"/>
        <w:outlineLvl w:val="0"/>
        <w:rPr>
          <w:rFonts w:ascii="Times New Roman" w:eastAsia="Times New Roman" w:hAnsi="Times New Roman" w:cs="Times New Roman"/>
          <w:b/>
          <w:bCs/>
          <w:color w:val="auto"/>
          <w:kern w:val="36"/>
          <w:sz w:val="48"/>
          <w:szCs w:val="48"/>
          <w:lang w:val="es-MX" w:eastAsia="es-MX"/>
        </w:rPr>
      </w:pPr>
      <w:r w:rsidRPr="0077497D">
        <w:rPr>
          <w:rFonts w:eastAsia="Times New Roman" w:cs="Arial"/>
          <w:color w:val="808080"/>
          <w:kern w:val="36"/>
          <w:sz w:val="20"/>
          <w:szCs w:val="20"/>
          <w:lang w:val="es-MX" w:eastAsia="es-MX"/>
        </w:rPr>
        <w:t>Reflejar una revisión minuciosa en publicaciones científicas serias:</w:t>
      </w:r>
      <w:r w:rsidRPr="0077497D">
        <w:rPr>
          <w:rFonts w:eastAsia="Times New Roman" w:cs="Arial"/>
          <w:b/>
          <w:bCs/>
          <w:color w:val="808080"/>
          <w:kern w:val="36"/>
          <w:sz w:val="20"/>
          <w:szCs w:val="20"/>
          <w:lang w:val="es-MX" w:eastAsia="es-MX"/>
        </w:rPr>
        <w:t xml:space="preserve"> </w:t>
      </w:r>
      <w:r w:rsidRPr="0077497D">
        <w:rPr>
          <w:rFonts w:eastAsia="Times New Roman" w:cs="Arial"/>
          <w:color w:val="808080"/>
          <w:kern w:val="36"/>
          <w:sz w:val="20"/>
          <w:szCs w:val="20"/>
          <w:lang w:val="es-MX" w:eastAsia="es-MX"/>
        </w:rPr>
        <w:t>con una antigüedad máxima de cinco años. Reportar lo que se encontró información en libros, bases de datos, internet y bases de patentes.</w:t>
      </w:r>
    </w:p>
    <w:p w14:paraId="6DE654EB" w14:textId="77777777" w:rsidR="0077497D" w:rsidRPr="0077497D" w:rsidRDefault="0077497D" w:rsidP="0077497D">
      <w:pPr>
        <w:spacing w:after="160"/>
        <w:ind w:left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Presentar resultados de la revisión y búsqueda de información tecnológica en bases de datos de patentes y diseños industriales.</w:t>
      </w:r>
    </w:p>
    <w:p w14:paraId="38549B35" w14:textId="77777777" w:rsidR="0077497D" w:rsidRPr="0077497D" w:rsidRDefault="0077497D" w:rsidP="0077497D">
      <w:pPr>
        <w:spacing w:after="160"/>
        <w:ind w:left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Explicar las diferencias del desarrollo tecnológico propuesto respecto a lo que ya se conoce en cuanto al funcionamiento y componentes.</w:t>
      </w:r>
    </w:p>
    <w:p w14:paraId="20D30005" w14:textId="77777777" w:rsidR="0077497D" w:rsidRPr="0077497D" w:rsidRDefault="0077497D" w:rsidP="0077497D">
      <w:pPr>
        <w:numPr>
          <w:ilvl w:val="0"/>
          <w:numId w:val="14"/>
        </w:numPr>
        <w:spacing w:before="141" w:after="0"/>
        <w:jc w:val="both"/>
        <w:textAlignment w:val="baseline"/>
        <w:rPr>
          <w:rFonts w:eastAsia="Times New Roman" w:cs="Arial"/>
          <w:b/>
          <w:bCs/>
          <w:color w:val="000000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Definición de la meta de ingeniería</w:t>
      </w:r>
    </w:p>
    <w:p w14:paraId="59B48965" w14:textId="77777777" w:rsidR="0077497D" w:rsidRPr="0077497D" w:rsidRDefault="0077497D" w:rsidP="0077497D">
      <w:pPr>
        <w:numPr>
          <w:ilvl w:val="0"/>
          <w:numId w:val="15"/>
        </w:numPr>
        <w:spacing w:after="0"/>
        <w:ind w:left="1069"/>
        <w:jc w:val="both"/>
        <w:textAlignment w:val="baseline"/>
        <w:rPr>
          <w:rFonts w:ascii="Noto Sans Symbols" w:eastAsia="Times New Roman" w:hAnsi="Noto Sans Symbols" w:cs="Times New Roman"/>
          <w:b/>
          <w:bCs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Explicar el problema técnico que resuelve (únicamente cuestiones técnicas) de forma clara y enfocada.</w:t>
      </w:r>
    </w:p>
    <w:p w14:paraId="7E07CFC3" w14:textId="77777777" w:rsidR="0077497D" w:rsidRPr="0077497D" w:rsidRDefault="0077497D" w:rsidP="0077497D">
      <w:pPr>
        <w:numPr>
          <w:ilvl w:val="0"/>
          <w:numId w:val="15"/>
        </w:numPr>
        <w:spacing w:after="0"/>
        <w:ind w:left="1069"/>
        <w:jc w:val="both"/>
        <w:textAlignment w:val="baseline"/>
        <w:rPr>
          <w:rFonts w:ascii="Noto Sans Symbols" w:eastAsia="Times New Roman" w:hAnsi="Noto Sans Symbols" w:cs="Times New Roman"/>
          <w:b/>
          <w:bCs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Definir los criterios para dar solución a la problemática.</w:t>
      </w:r>
    </w:p>
    <w:p w14:paraId="0CBA7782" w14:textId="77777777" w:rsidR="0077497D" w:rsidRPr="0077497D" w:rsidRDefault="0077497D" w:rsidP="0077497D">
      <w:pPr>
        <w:numPr>
          <w:ilvl w:val="0"/>
          <w:numId w:val="15"/>
        </w:numPr>
        <w:spacing w:after="0"/>
        <w:ind w:left="1069"/>
        <w:jc w:val="both"/>
        <w:textAlignment w:val="baseline"/>
        <w:rPr>
          <w:rFonts w:ascii="Noto Sans Symbols" w:eastAsia="Times New Roman" w:hAnsi="Noto Sans Symbols" w:cs="Times New Roman"/>
          <w:b/>
          <w:bCs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Identificar una solución y explicar sus restricciones.    </w:t>
      </w:r>
    </w:p>
    <w:p w14:paraId="68877FE1" w14:textId="77777777" w:rsidR="0077497D" w:rsidRPr="0077497D" w:rsidRDefault="0077497D" w:rsidP="0077497D">
      <w:pPr>
        <w:numPr>
          <w:ilvl w:val="0"/>
          <w:numId w:val="16"/>
        </w:numPr>
        <w:spacing w:after="0"/>
        <w:jc w:val="both"/>
        <w:textAlignment w:val="baseline"/>
        <w:rPr>
          <w:rFonts w:eastAsia="Times New Roman" w:cs="Arial"/>
          <w:b/>
          <w:bCs/>
          <w:color w:val="000000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Justificación</w:t>
      </w:r>
    </w:p>
    <w:p w14:paraId="3141C9C9" w14:textId="77777777" w:rsidR="0077497D" w:rsidRPr="0077497D" w:rsidRDefault="0077497D" w:rsidP="0077497D">
      <w:pPr>
        <w:numPr>
          <w:ilvl w:val="0"/>
          <w:numId w:val="17"/>
        </w:numPr>
        <w:spacing w:after="0"/>
        <w:ind w:left="1069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Explicar claramente la relevancia, impacto e innovación del proyecto.</w:t>
      </w:r>
    </w:p>
    <w:p w14:paraId="43E6DED7" w14:textId="77777777" w:rsidR="0077497D" w:rsidRPr="0077497D" w:rsidRDefault="0077497D" w:rsidP="0077497D">
      <w:pPr>
        <w:numPr>
          <w:ilvl w:val="0"/>
          <w:numId w:val="17"/>
        </w:numPr>
        <w:spacing w:after="0"/>
        <w:ind w:left="1069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Detallar al menos uno de los siguientes aspectos: relevancia social, implicaciones prácticas, valor teórico y utilidad metodológica.</w:t>
      </w:r>
    </w:p>
    <w:p w14:paraId="0AFFA823" w14:textId="77777777" w:rsidR="0077497D" w:rsidRPr="0077497D" w:rsidRDefault="0077497D" w:rsidP="0077497D">
      <w:pPr>
        <w:numPr>
          <w:ilvl w:val="0"/>
          <w:numId w:val="18"/>
        </w:numPr>
        <w:spacing w:after="0"/>
        <w:ind w:left="360"/>
        <w:jc w:val="both"/>
        <w:textAlignment w:val="baseline"/>
        <w:rPr>
          <w:rFonts w:eastAsia="Times New Roman" w:cs="Arial"/>
          <w:b/>
          <w:bCs/>
          <w:color w:val="000000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lastRenderedPageBreak/>
        <w:t>Objetivos</w:t>
      </w:r>
    </w:p>
    <w:p w14:paraId="0CE20BE1" w14:textId="77777777" w:rsidR="0077497D" w:rsidRPr="0077497D" w:rsidRDefault="0077497D" w:rsidP="0077497D">
      <w:pPr>
        <w:spacing w:after="0"/>
        <w:ind w:left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808080"/>
          <w:sz w:val="20"/>
          <w:szCs w:val="20"/>
          <w:lang w:val="es-MX" w:eastAsia="es-MX"/>
        </w:rPr>
        <w:t xml:space="preserve">Objetivo general: </w:t>
      </w: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 xml:space="preserve">descripción del objetivo general y global del proyecto. </w:t>
      </w:r>
      <w:proofErr w:type="spellStart"/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Esta</w:t>
      </w:r>
      <w:proofErr w:type="spellEnd"/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 xml:space="preserve"> relacionado con la delimitación y planteamiento del problema. Es realista, medible y congruente con la solución de la meta de ingeniería.</w:t>
      </w:r>
    </w:p>
    <w:p w14:paraId="56EE5CF3" w14:textId="77777777" w:rsidR="0077497D" w:rsidRPr="0077497D" w:rsidRDefault="0077497D" w:rsidP="0077497D">
      <w:pPr>
        <w:spacing w:after="0"/>
        <w:ind w:left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808080"/>
          <w:sz w:val="20"/>
          <w:szCs w:val="20"/>
          <w:lang w:val="es-MX" w:eastAsia="es-MX"/>
        </w:rPr>
        <w:t xml:space="preserve">Objetivos específicos: </w:t>
      </w: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son los que enumeran las actividades que se harán para alcanzar el cumplimiento del objetivo general. Se espera que sean al menos 3 objetivos específicos y se recomienda un máximo de 7. Estarán enfocados a la solución de la meta de ingeniería y a todas las actividades que servirán para alcanzarla.</w:t>
      </w:r>
    </w:p>
    <w:p w14:paraId="1170C88C" w14:textId="77777777" w:rsidR="0077497D" w:rsidRPr="0077497D" w:rsidRDefault="0077497D" w:rsidP="0077497D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2ECA5669" w14:textId="77777777" w:rsidR="0077497D" w:rsidRPr="0077497D" w:rsidRDefault="0077497D" w:rsidP="0077497D">
      <w:pPr>
        <w:numPr>
          <w:ilvl w:val="0"/>
          <w:numId w:val="19"/>
        </w:numPr>
        <w:spacing w:after="0"/>
        <w:jc w:val="both"/>
        <w:textAlignment w:val="baseline"/>
        <w:rPr>
          <w:rFonts w:eastAsia="Times New Roman" w:cs="Arial"/>
          <w:b/>
          <w:bCs/>
          <w:color w:val="000000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Diseño y Metodología</w:t>
      </w:r>
    </w:p>
    <w:p w14:paraId="2361D2C9" w14:textId="77777777" w:rsidR="0077497D" w:rsidRPr="0077497D" w:rsidRDefault="0077497D" w:rsidP="0077497D">
      <w:pPr>
        <w:numPr>
          <w:ilvl w:val="0"/>
          <w:numId w:val="20"/>
        </w:numPr>
        <w:spacing w:after="0"/>
        <w:ind w:left="1069"/>
        <w:jc w:val="both"/>
        <w:textAlignment w:val="baseline"/>
        <w:rPr>
          <w:rFonts w:ascii="Noto Sans Symbols" w:eastAsia="Times New Roman" w:hAnsi="Noto Sans Symbols" w:cs="Times New Roman"/>
          <w:b/>
          <w:bCs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Explicar qué componentes y materiales se necesitan para llevar a cabo el desarrollo.</w:t>
      </w:r>
    </w:p>
    <w:p w14:paraId="7AE03E49" w14:textId="77777777" w:rsidR="0077497D" w:rsidRPr="0077497D" w:rsidRDefault="0077497D" w:rsidP="0077497D">
      <w:pPr>
        <w:numPr>
          <w:ilvl w:val="0"/>
          <w:numId w:val="20"/>
        </w:numPr>
        <w:spacing w:after="0"/>
        <w:ind w:left="1069"/>
        <w:jc w:val="both"/>
        <w:textAlignment w:val="baseline"/>
        <w:rPr>
          <w:rFonts w:ascii="Noto Sans Symbols" w:eastAsia="Times New Roman" w:hAnsi="Noto Sans Symbols" w:cs="Times New Roman"/>
          <w:b/>
          <w:bCs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Utilizar imágenes, fotografías, dibujos o diagramas que ayuden a describir la metodología. </w:t>
      </w:r>
    </w:p>
    <w:p w14:paraId="07C26B7D" w14:textId="77777777" w:rsidR="0077497D" w:rsidRPr="0077497D" w:rsidRDefault="0077497D" w:rsidP="0077497D">
      <w:pPr>
        <w:numPr>
          <w:ilvl w:val="0"/>
          <w:numId w:val="21"/>
        </w:numPr>
        <w:spacing w:after="0"/>
        <w:ind w:right="107"/>
        <w:jc w:val="both"/>
        <w:textAlignment w:val="baseline"/>
        <w:rPr>
          <w:rFonts w:eastAsia="Times New Roman" w:cs="Arial"/>
          <w:b/>
          <w:bCs/>
          <w:color w:val="000000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Ejecución y construcción</w:t>
      </w:r>
    </w:p>
    <w:p w14:paraId="48A23C5A" w14:textId="77777777" w:rsidR="0077497D" w:rsidRPr="0077497D" w:rsidRDefault="0077497D" w:rsidP="0077497D">
      <w:pPr>
        <w:numPr>
          <w:ilvl w:val="0"/>
          <w:numId w:val="22"/>
        </w:numPr>
        <w:spacing w:after="0"/>
        <w:ind w:left="1080" w:right="107"/>
        <w:jc w:val="both"/>
        <w:textAlignment w:val="baseline"/>
        <w:rPr>
          <w:rFonts w:ascii="Noto Sans Symbols" w:eastAsia="Times New Roman" w:hAnsi="Noto Sans Symbols" w:cs="Times New Roman"/>
          <w:b/>
          <w:bCs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Explicar a detalle las diferentes condiciones en las cuales se probó el prototipo.</w:t>
      </w:r>
    </w:p>
    <w:p w14:paraId="12F22D67" w14:textId="77777777" w:rsidR="0077497D" w:rsidRPr="0077497D" w:rsidRDefault="0077497D" w:rsidP="0077497D">
      <w:pPr>
        <w:numPr>
          <w:ilvl w:val="0"/>
          <w:numId w:val="22"/>
        </w:numPr>
        <w:spacing w:after="0"/>
        <w:ind w:left="1080" w:right="107"/>
        <w:jc w:val="both"/>
        <w:textAlignment w:val="baseline"/>
        <w:rPr>
          <w:rFonts w:ascii="Noto Sans Symbols" w:eastAsia="Times New Roman" w:hAnsi="Noto Sans Symbols" w:cs="Times New Roman"/>
          <w:b/>
          <w:bCs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Explicar qué habilidades de ingeniería obtuvieron al desarrollar el prototipo.</w:t>
      </w:r>
    </w:p>
    <w:p w14:paraId="6FC480B0" w14:textId="77777777" w:rsidR="0077497D" w:rsidRPr="0077497D" w:rsidRDefault="0077497D" w:rsidP="0077497D">
      <w:pPr>
        <w:numPr>
          <w:ilvl w:val="0"/>
          <w:numId w:val="23"/>
        </w:numPr>
        <w:spacing w:after="0"/>
        <w:ind w:right="107"/>
        <w:jc w:val="both"/>
        <w:textAlignment w:val="baseline"/>
        <w:rPr>
          <w:rFonts w:eastAsia="Times New Roman" w:cs="Arial"/>
          <w:b/>
          <w:bCs/>
          <w:color w:val="000000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Resultados</w:t>
      </w:r>
    </w:p>
    <w:p w14:paraId="6089C996" w14:textId="77777777" w:rsidR="0077497D" w:rsidRPr="0077497D" w:rsidRDefault="0077497D" w:rsidP="0077497D">
      <w:pPr>
        <w:spacing w:after="160"/>
        <w:ind w:left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Describir el resultado del proyecto es una solución innovadora, presenta nuevas alternativas, nuevas posibilidades de abordar la situación problemática y lo fundamenta realizando una comparación documentada con lo que actualmente existe.               </w:t>
      </w:r>
    </w:p>
    <w:p w14:paraId="21075DD4" w14:textId="77777777" w:rsidR="0077497D" w:rsidRPr="0077497D" w:rsidRDefault="0077497D" w:rsidP="0077497D">
      <w:pPr>
        <w:spacing w:after="160"/>
        <w:ind w:left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Redactar claramente cómo el resultado del proyecto (prototipo o modelo) presenta una solución viable (reduce costos, disminuye niveles de contaminación, facilita procesos, etc.). </w:t>
      </w:r>
    </w:p>
    <w:p w14:paraId="32A75BCB" w14:textId="77777777" w:rsidR="0077497D" w:rsidRPr="0077497D" w:rsidRDefault="0077497D" w:rsidP="0077497D">
      <w:pPr>
        <w:numPr>
          <w:ilvl w:val="0"/>
          <w:numId w:val="24"/>
        </w:numPr>
        <w:spacing w:before="141" w:after="0"/>
        <w:jc w:val="both"/>
        <w:textAlignment w:val="baseline"/>
        <w:rPr>
          <w:rFonts w:eastAsia="Times New Roman" w:cs="Arial"/>
          <w:b/>
          <w:bCs/>
          <w:color w:val="000000"/>
          <w:sz w:val="24"/>
          <w:szCs w:val="24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Conclusiones.</w:t>
      </w:r>
    </w:p>
    <w:p w14:paraId="5979430D" w14:textId="77777777" w:rsidR="0077497D" w:rsidRPr="0077497D" w:rsidRDefault="0077497D" w:rsidP="0077497D">
      <w:pPr>
        <w:numPr>
          <w:ilvl w:val="0"/>
          <w:numId w:val="25"/>
        </w:numPr>
        <w:spacing w:after="0"/>
        <w:ind w:left="1069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Explicar a detalle la forma en que los resultados de la investigación tienen impacto en alguna de las siguientes áreas: la ciencia, la salud, la sociedad, la economía o el ambiente, entre otros.</w:t>
      </w:r>
    </w:p>
    <w:p w14:paraId="1C0E2E6E" w14:textId="77777777" w:rsidR="0077497D" w:rsidRPr="0077497D" w:rsidRDefault="0077497D" w:rsidP="0077497D">
      <w:pPr>
        <w:numPr>
          <w:ilvl w:val="0"/>
          <w:numId w:val="25"/>
        </w:numPr>
        <w:spacing w:after="160"/>
        <w:ind w:left="1069"/>
        <w:jc w:val="both"/>
        <w:textAlignment w:val="baseline"/>
        <w:rPr>
          <w:rFonts w:ascii="Noto Sans Symbols" w:eastAsia="Times New Roman" w:hAnsi="Noto Sans Symbols" w:cs="Times New Roman"/>
          <w:color w:val="808080"/>
          <w:sz w:val="20"/>
          <w:szCs w:val="20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Explicar cuál fue el aprendizaje que tuvieron en el proceso de desarrollar el proyecto. </w:t>
      </w:r>
    </w:p>
    <w:p w14:paraId="6717EA3B" w14:textId="77777777" w:rsidR="0077497D" w:rsidRPr="0077497D" w:rsidRDefault="0077497D" w:rsidP="0077497D">
      <w:pPr>
        <w:numPr>
          <w:ilvl w:val="0"/>
          <w:numId w:val="26"/>
        </w:numPr>
        <w:spacing w:before="150" w:after="0"/>
        <w:jc w:val="both"/>
        <w:textAlignment w:val="baseline"/>
        <w:outlineLvl w:val="0"/>
        <w:rPr>
          <w:rFonts w:eastAsia="Times New Roman" w:cs="Arial"/>
          <w:b/>
          <w:bCs/>
          <w:color w:val="000000"/>
          <w:kern w:val="36"/>
          <w:sz w:val="48"/>
          <w:szCs w:val="48"/>
          <w:lang w:val="es-MX" w:eastAsia="es-MX"/>
        </w:rPr>
      </w:pPr>
      <w:r w:rsidRPr="0077497D">
        <w:rPr>
          <w:rFonts w:eastAsia="Times New Roman" w:cs="Arial"/>
          <w:b/>
          <w:bCs/>
          <w:color w:val="000000"/>
          <w:kern w:val="36"/>
          <w:sz w:val="20"/>
          <w:szCs w:val="20"/>
          <w:lang w:val="es-MX" w:eastAsia="es-MX"/>
        </w:rPr>
        <w:t>Referencias bibliográficas</w:t>
      </w:r>
    </w:p>
    <w:p w14:paraId="1B81C316" w14:textId="77777777" w:rsidR="0077497D" w:rsidRPr="0077497D" w:rsidRDefault="0077497D" w:rsidP="0077497D">
      <w:pPr>
        <w:spacing w:before="136" w:after="160"/>
        <w:ind w:left="360" w:right="107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Presentar al menos 5 fuentes bibliográficas actuales, pertinentes y relacionadas con la temática.</w:t>
      </w:r>
    </w:p>
    <w:p w14:paraId="5C25DAD0" w14:textId="77777777" w:rsidR="0077497D" w:rsidRPr="0077497D" w:rsidRDefault="0077497D" w:rsidP="0077497D">
      <w:pPr>
        <w:spacing w:before="36" w:after="160"/>
        <w:ind w:left="360" w:right="106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 xml:space="preserve">Presentar la bibliografía utilizando, de preferencia el formato de citación APA (American </w:t>
      </w:r>
      <w:proofErr w:type="spellStart"/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Psychological</w:t>
      </w:r>
      <w:proofErr w:type="spellEnd"/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 xml:space="preserve"> </w:t>
      </w:r>
      <w:proofErr w:type="spellStart"/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Association</w:t>
      </w:r>
      <w:proofErr w:type="spellEnd"/>
      <w:r w:rsidRPr="0077497D">
        <w:rPr>
          <w:rFonts w:eastAsia="Times New Roman" w:cs="Arial"/>
          <w:color w:val="808080"/>
          <w:sz w:val="20"/>
          <w:szCs w:val="20"/>
          <w:lang w:val="es-MX" w:eastAsia="es-MX"/>
        </w:rPr>
        <w:t>), o si se utiliza otro, indicarlo así.</w:t>
      </w:r>
      <w:r w:rsidRPr="0077497D">
        <w:rPr>
          <w:rFonts w:eastAsia="Times New Roman" w:cs="Arial"/>
          <w:color w:val="000000"/>
          <w:sz w:val="18"/>
          <w:szCs w:val="18"/>
          <w:lang w:val="es-MX" w:eastAsia="es-MX"/>
        </w:rPr>
        <w:t> </w:t>
      </w:r>
    </w:p>
    <w:p w14:paraId="4016FEAB" w14:textId="77777777" w:rsidR="0077497D" w:rsidRPr="0077497D" w:rsidRDefault="0077497D">
      <w:pPr>
        <w:spacing w:after="80"/>
        <w:jc w:val="center"/>
        <w:rPr>
          <w:lang w:val="es-MX"/>
        </w:rPr>
      </w:pPr>
    </w:p>
    <w:sectPr w:rsidR="0077497D" w:rsidRPr="0077497D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AB4D14" w14:textId="77777777" w:rsidR="00C46FF6" w:rsidRDefault="00C46FF6">
      <w:pPr>
        <w:spacing w:after="0"/>
      </w:pPr>
      <w:r>
        <w:separator/>
      </w:r>
    </w:p>
  </w:endnote>
  <w:endnote w:type="continuationSeparator" w:id="0">
    <w:p w14:paraId="211FE402" w14:textId="77777777" w:rsidR="00C46FF6" w:rsidRDefault="00C46FF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Noto Sans Symbols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75446C" w14:textId="77777777" w:rsidR="003434E1" w:rsidRPr="0077497D" w:rsidRDefault="00275A2C">
    <w:pPr>
      <w:pStyle w:val="Piedepgina"/>
      <w:jc w:val="center"/>
      <w:rPr>
        <w:lang w:val="es-MX"/>
      </w:rPr>
    </w:pPr>
    <w:r w:rsidRPr="0077497D">
      <w:rPr>
        <w:color w:val="6B7280"/>
        <w:sz w:val="14"/>
        <w:lang w:val="es-MX"/>
      </w:rPr>
      <w:t>FECI Chihuahua 2026 | Instituto de Innovación y Competitividad | Formato oficial de apoyo para registro y revisión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370C31" w14:textId="77777777" w:rsidR="00C46FF6" w:rsidRDefault="00C46FF6">
      <w:pPr>
        <w:spacing w:after="0"/>
      </w:pPr>
      <w:r>
        <w:separator/>
      </w:r>
    </w:p>
  </w:footnote>
  <w:footnote w:type="continuationSeparator" w:id="0">
    <w:p w14:paraId="5340D304" w14:textId="77777777" w:rsidR="00C46FF6" w:rsidRDefault="00C46FF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5507885"/>
    <w:multiLevelType w:val="multilevel"/>
    <w:tmpl w:val="A21E035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E921D58"/>
    <w:multiLevelType w:val="multilevel"/>
    <w:tmpl w:val="FB08FA12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08B4D13"/>
    <w:multiLevelType w:val="multilevel"/>
    <w:tmpl w:val="2AF0BF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CCC008B"/>
    <w:multiLevelType w:val="multilevel"/>
    <w:tmpl w:val="208266E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1655478"/>
    <w:multiLevelType w:val="multilevel"/>
    <w:tmpl w:val="7CDEE48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8685110"/>
    <w:multiLevelType w:val="multilevel"/>
    <w:tmpl w:val="25660B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C060E6D"/>
    <w:multiLevelType w:val="multilevel"/>
    <w:tmpl w:val="36E2CCB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DA83709"/>
    <w:multiLevelType w:val="multilevel"/>
    <w:tmpl w:val="337227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1861A60"/>
    <w:multiLevelType w:val="multilevel"/>
    <w:tmpl w:val="0B3A0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73B1D4C"/>
    <w:multiLevelType w:val="multilevel"/>
    <w:tmpl w:val="38E4F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9E66EAE"/>
    <w:multiLevelType w:val="multilevel"/>
    <w:tmpl w:val="A288C480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7C521AB"/>
    <w:multiLevelType w:val="multilevel"/>
    <w:tmpl w:val="C0D65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65E0C5B"/>
    <w:multiLevelType w:val="multilevel"/>
    <w:tmpl w:val="754EC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6D5401D"/>
    <w:multiLevelType w:val="multilevel"/>
    <w:tmpl w:val="A2ECB7B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A481364"/>
    <w:multiLevelType w:val="multilevel"/>
    <w:tmpl w:val="2DB610F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B3E6819"/>
    <w:multiLevelType w:val="multilevel"/>
    <w:tmpl w:val="C2387A5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E514B89"/>
    <w:multiLevelType w:val="multilevel"/>
    <w:tmpl w:val="234C81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20648408">
    <w:abstractNumId w:val="8"/>
  </w:num>
  <w:num w:numId="2" w16cid:durableId="1347633557">
    <w:abstractNumId w:val="6"/>
  </w:num>
  <w:num w:numId="3" w16cid:durableId="40978041">
    <w:abstractNumId w:val="5"/>
  </w:num>
  <w:num w:numId="4" w16cid:durableId="1623806462">
    <w:abstractNumId w:val="4"/>
  </w:num>
  <w:num w:numId="5" w16cid:durableId="681710988">
    <w:abstractNumId w:val="7"/>
  </w:num>
  <w:num w:numId="6" w16cid:durableId="898442347">
    <w:abstractNumId w:val="3"/>
  </w:num>
  <w:num w:numId="7" w16cid:durableId="1994093213">
    <w:abstractNumId w:val="2"/>
  </w:num>
  <w:num w:numId="8" w16cid:durableId="1480421464">
    <w:abstractNumId w:val="1"/>
  </w:num>
  <w:num w:numId="9" w16cid:durableId="1342778515">
    <w:abstractNumId w:val="0"/>
  </w:num>
  <w:num w:numId="10" w16cid:durableId="596908354">
    <w:abstractNumId w:val="25"/>
  </w:num>
  <w:num w:numId="11" w16cid:durableId="745567357">
    <w:abstractNumId w:val="18"/>
  </w:num>
  <w:num w:numId="12" w16cid:durableId="843400856">
    <w:abstractNumId w:val="16"/>
  </w:num>
  <w:num w:numId="13" w16cid:durableId="16466761">
    <w:abstractNumId w:val="24"/>
    <w:lvlOverride w:ilvl="0">
      <w:lvl w:ilvl="0">
        <w:numFmt w:val="decimal"/>
        <w:lvlText w:val="%1."/>
        <w:lvlJc w:val="left"/>
      </w:lvl>
    </w:lvlOverride>
  </w:num>
  <w:num w:numId="14" w16cid:durableId="577784074">
    <w:abstractNumId w:val="9"/>
    <w:lvlOverride w:ilvl="0">
      <w:lvl w:ilvl="0">
        <w:numFmt w:val="decimal"/>
        <w:lvlText w:val="%1."/>
        <w:lvlJc w:val="left"/>
      </w:lvl>
    </w:lvlOverride>
  </w:num>
  <w:num w:numId="15" w16cid:durableId="730422006">
    <w:abstractNumId w:val="20"/>
  </w:num>
  <w:num w:numId="16" w16cid:durableId="1503620761">
    <w:abstractNumId w:val="22"/>
    <w:lvlOverride w:ilvl="0">
      <w:lvl w:ilvl="0">
        <w:numFmt w:val="decimal"/>
        <w:lvlText w:val="%1."/>
        <w:lvlJc w:val="left"/>
      </w:lvl>
    </w:lvlOverride>
  </w:num>
  <w:num w:numId="17" w16cid:durableId="127550544">
    <w:abstractNumId w:val="14"/>
  </w:num>
  <w:num w:numId="18" w16cid:durableId="770588757">
    <w:abstractNumId w:val="23"/>
    <w:lvlOverride w:ilvl="0">
      <w:lvl w:ilvl="0">
        <w:numFmt w:val="decimal"/>
        <w:lvlText w:val="%1."/>
        <w:lvlJc w:val="left"/>
      </w:lvl>
    </w:lvlOverride>
  </w:num>
  <w:num w:numId="19" w16cid:durableId="355349531">
    <w:abstractNumId w:val="15"/>
    <w:lvlOverride w:ilvl="0">
      <w:lvl w:ilvl="0">
        <w:numFmt w:val="decimal"/>
        <w:lvlText w:val="%1."/>
        <w:lvlJc w:val="left"/>
      </w:lvl>
    </w:lvlOverride>
  </w:num>
  <w:num w:numId="20" w16cid:durableId="2089301069">
    <w:abstractNumId w:val="11"/>
  </w:num>
  <w:num w:numId="21" w16cid:durableId="917056477">
    <w:abstractNumId w:val="12"/>
    <w:lvlOverride w:ilvl="0">
      <w:lvl w:ilvl="0">
        <w:numFmt w:val="decimal"/>
        <w:lvlText w:val="%1."/>
        <w:lvlJc w:val="left"/>
      </w:lvl>
    </w:lvlOverride>
  </w:num>
  <w:num w:numId="22" w16cid:durableId="1566721883">
    <w:abstractNumId w:val="17"/>
  </w:num>
  <w:num w:numId="23" w16cid:durableId="2111772835">
    <w:abstractNumId w:val="19"/>
    <w:lvlOverride w:ilvl="0">
      <w:lvl w:ilvl="0">
        <w:numFmt w:val="decimal"/>
        <w:lvlText w:val="%1."/>
        <w:lvlJc w:val="left"/>
      </w:lvl>
    </w:lvlOverride>
  </w:num>
  <w:num w:numId="24" w16cid:durableId="2091268030">
    <w:abstractNumId w:val="13"/>
    <w:lvlOverride w:ilvl="0">
      <w:lvl w:ilvl="0">
        <w:numFmt w:val="decimal"/>
        <w:lvlText w:val="%1."/>
        <w:lvlJc w:val="left"/>
      </w:lvl>
    </w:lvlOverride>
  </w:num>
  <w:num w:numId="25" w16cid:durableId="930239877">
    <w:abstractNumId w:val="21"/>
  </w:num>
  <w:num w:numId="26" w16cid:durableId="858084222">
    <w:abstractNumId w:val="10"/>
    <w:lvlOverride w:ilvl="0">
      <w:lvl w:ilvl="0">
        <w:numFmt w:val="decimal"/>
        <w:lvlText w:val="%1."/>
        <w:lvlJc w:val="left"/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275A2C"/>
    <w:rsid w:val="0029639D"/>
    <w:rsid w:val="00326F90"/>
    <w:rsid w:val="003434E1"/>
    <w:rsid w:val="0077497D"/>
    <w:rsid w:val="00AA1D8D"/>
    <w:rsid w:val="00B47730"/>
    <w:rsid w:val="00C46FF6"/>
    <w:rsid w:val="00CA612E"/>
    <w:rsid w:val="00CB0664"/>
    <w:rsid w:val="00CC4407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1938CEC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793</Words>
  <Characters>4365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5148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3</cp:revision>
  <dcterms:created xsi:type="dcterms:W3CDTF">2026-09-04T15:39:00Z</dcterms:created>
  <dcterms:modified xsi:type="dcterms:W3CDTF">2026-09-04T15:41:00Z</dcterms:modified>
  <cp:category/>
</cp:coreProperties>
</file>